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Information Security Policy</w:t>
      </w:r>
    </w:p>
    <w:p>
      <w:pPr>
        <w:pStyle w:val="Subtitle"/>
        <w:keepNext/>
        <w:spacing w:after="200" w:before="0"/>
        <w:jc w:val="left"/>
      </w:pPr>
      <w:r>
        <w:t>Policy | SOC 2</w:t>
      </w:r>
    </w:p>
    <w:p>
      <w:pPr>
        <w:pStyle w:val="Heading1"/>
      </w:pPr>
      <w:r>
        <w:t>Sample Preview Notice</w:t>
      </w:r>
    </w:p>
    <w:p>
      <w:r>
        <w:t>This is a sample / preview version of the SOC 2 policy 'Information Security Policy'.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Information Security 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SOC 2</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Compliance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Confidential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2.0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2.0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Information Security Policy provides a management-level baseline for SOC 2 and explains why consistent control adoption, ownership, and evidence matter. Purpose Define a structured approach to managing information security risks specific to the organisation’s SaaS operations, mandating controls, ownership, and evidence for ongoing SOC 2 compliance. Why This Matters This policy matters because it should support a credible control environment, customer assurance conversations, and sustained evidence of control operation over time. It is most useful when it gives teams a workable operating baseline, not just approved wording. It should align to the mapped control area 'CC1.1', 9 related evidence references, 8 related risk items. It supports the Trust Services Criteria, particularly security, availability, and confidentiality.</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policy applies to all permanent, temporary, and contract employees, and to all third parties with access to the organisation’s information assets, systems, and networks managed from the UK, regardless of location. It covers all digital and physical information assets used in the course of delivering SaaS products and services. Keep the wording focused on control operation, evidence over time, monitoring, review cadence, and buyer-facing assurance credibility.</w:t>
      </w:r>
    </w:p>
    <w:p>
      <w:pPr>
        <w:pStyle w:val="Heading1"/>
        <w:keepNext/>
        <w:spacing w:before="320" w:after="160"/>
      </w:pPr>
      <w:r>
        <w:rPr>
          <w:rFonts w:ascii="Aptos" w:hAnsi="Aptos" w:eastAsia="Aptos"/>
          <w:b/>
          <w:color w:val="1F4E79"/>
          <w:sz w:val="32"/>
        </w:rPr>
        <w:t>3. Objectives</w:t>
      </w:r>
    </w:p>
    <w:p>
      <w:pPr>
        <w:spacing w:before="0" w:after="120" w:line="276" w:lineRule="auto"/>
      </w:pPr>
      <w:r>
        <w:rPr>
          <w:rFonts w:ascii="Aptos" w:hAnsi="Aptos" w:eastAsia="Aptos"/>
          <w:sz w:val="22"/>
        </w:rPr>
        <w:t>Protect the confidentiality, integrity, and availability of information; establish formal control governance; support legal, regulatory, and contractual compliance; and provide a clear baseline for risk-based decision making. What Good Looks Like A strong outcome is visible through controlled use of the document, accountable ownership, and evidence that reviewers can trace without extra explanation. It covers all digital and physical information assets used in the course of delivering SaaS products and services.</w:t>
      </w:r>
    </w:p>
    <w:p>
      <w:pPr>
        <w:pStyle w:val="Heading1"/>
        <w:keepNext/>
        <w:spacing w:before="320" w:after="160"/>
      </w:pPr>
      <w:r>
        <w:rPr>
          <w:rFonts w:ascii="Aptos" w:hAnsi="Aptos" w:eastAsia="Aptos"/>
          <w:b/>
          <w:color w:val="1F4E79"/>
          <w:sz w:val="32"/>
        </w:rPr>
        <w:t>4. Policy Statements</w:t>
      </w:r>
    </w:p>
    <w:p>
      <w:pPr>
        <w:spacing w:before="0" w:after="120" w:line="276" w:lineRule="auto"/>
      </w:pPr>
      <w:r>
        <w:rPr>
          <w:rFonts w:ascii="Aptos" w:hAnsi="Aptos" w:eastAsia="Aptos"/>
          <w:sz w:val="22"/>
        </w:rPr>
        <w:t>1. Information security risks must be managed under a documented the control environment led by the Information Security Officer, using asset registers and a risk register reviewed at least annually. 2. All assets (including SaaS source code, production data, customer data, and cloud infrastructure) must be recorded, classified, and assigned a named asset owner in the Asset Register. 3. Access to production environments, repositories, and confidential data must be allocated on documented least-privilege principles, with all user access records maintained and access rights reviewed quarterly. 4. Any suspected or actual security incident, including potential data breaches, must be reported by email to security@yourcompany.co.uk within an organisation-defined timeframe of identification, triggering the documented incident response workflow. 5. Changes to critical SaaS platforms (including deployments and third-party integrations) require dual approval via the Internal Policy Portal, with all approvals logged. 6. Security policies, procedures, and controls must be subject to annual review by the responsible security lead, with all amendments logged and disseminated via the Internal Policy Portal. 7. Only approved cloud and SaaS platforms (recorded in the Approved Supplier Register) should be used to store or process customer or corporate data. 8. All staff and contractors must complete mandatory annual security awareness training, with completion records retained in the HR system and spot-checked by the responsible security lead. 9. Evidence of control operation (e.g., asset registers, access reviews, incident reports) must be available for audit inspection on request within an organisation-defined timeframe. 10. Escalation of unresolved risks or unmitigated incidents is to the Managing Director, with notification records held with the the control environment documentation.</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6. Implementation Guidance</w:t>
      </w:r>
    </w:p>
    <w:p>
      <w:pPr>
        <w:spacing w:before="0" w:after="120" w:line="276" w:lineRule="auto"/>
      </w:pPr>
      <w:r>
        <w:rPr>
          <w:rFonts w:ascii="Aptos" w:hAnsi="Aptos" w:eastAsia="Aptos"/>
          <w:sz w:val="22"/>
        </w:rPr>
        <w:t>Use this section to explain how teams should apply the document in practice.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7. How to Use This Document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link the document to controls, evidence, and traceability expectations.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10. Review and Maintenance</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11. Enforcement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Information Security Policy | Version 2.0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Policy</dc:title>
  <dc:subject>SOC 2</dc:subject>
  <dc:creator>ISOReady</dc:creator>
  <cp:keywords/>
  <dc:description>SOC 2 generated by ISOReady integrated builder</dc:description>
  <cp:lastModifiedBy/>
  <cp:revision>1</cp:revision>
  <dcterms:created xsi:type="dcterms:W3CDTF">2013-12-23T23:15:00Z</dcterms:created>
  <dcterms:modified xsi:type="dcterms:W3CDTF">2013-12-23T23:15:00Z</dcterms:modified>
  <cp:category>Policy</cp:category>
</cp:coreProperties>
</file>