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Data Protection Policy</w:t>
      </w:r>
    </w:p>
    <w:p>
      <w:pPr>
        <w:pStyle w:val="Subtitle"/>
        <w:keepNext/>
        <w:spacing w:after="200" w:before="0"/>
        <w:jc w:val="left"/>
      </w:pPr>
      <w:r>
        <w:t>Policy | GDPR</w:t>
      </w:r>
    </w:p>
    <w:p>
      <w:pPr>
        <w:pStyle w:val="Heading1"/>
      </w:pPr>
      <w:r>
        <w:t>Sample Preview Notice</w:t>
      </w:r>
    </w:p>
    <w:p>
      <w:r>
        <w:t>This is a sample / preview version of the GDPR policy 'Data Protection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Data Protection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GDPR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Data Protection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Data Protection Policy provides a management-level baseline for GDPR and explains why consistent control adoption, ownership, and evidence matter. Purpose This Data Protection Policy defines the mandatory requirements, roles, and operational controls for processing personal data within the organisation, ensuring full compliance with the General Data Protection Regulation (GDPR) whilst supporting operational effectiveness in our SaaS business. Why This Matters This policy matters because it should support lawful handling of personal data, consistent rights response, and stronger operational accountability. It is most useful when it gives teams a workable operating baseline, not just approved wording. It supports lawful basis decisions, data subject rights handling, and controlled personal data processing.</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applies to all directors, employees, contractors, and third parties processing personal data on behalf of the organisation, covering all manual and automated processing of personal data relating to clients, end-users, employees, and business contacts across all services delivered in the UK.</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Ensure personal data is processed lawfully, fairly, and transparently while protecting the rights and freedoms of individuals. What Good Looks Like A usable implementation position is shown by approved content, repeatable operational behaviour, and records that confirm the requirement is being followed.</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All personal data processed by the organisation must have a documented lawful basis, recorded and reviewed by the Information Security Officer prior to implementation of any new data processing activity. 2. Collection and processing of personal data will be strictly limited to defined, documented business purposes, with data flow maps and records maintained in the Data Processing Register. 3. Personal data must be kept accurate and up to date using standard operational checks at least quarterly; inaccuracies must be rectified within an organisation-defined timeframe of identification. 4. Data minimisation is enforced by requiring staff to justify collection fields in documentation approved by the security owner—unjustified data fields will be removed from systems within an organisation-defined timeframe. 5. All personal data processing activities must be documented in the Data Processing Register, including system, data category, retention period, access controls, and data processors; this register is reviewed annually as part of the compliance audit. 6. All requests from data subjects (e.g., access, rectification, erasure) must be logged in the Subject Rights Request Log and acknowledged within an organisation-defined timeframe via security@yourcompany.co.uk. Fulfilment is required within an organisation-defined timeframe, with extensions logged. 7. Any personal data breach, actual or suspected, must be reported via security@yourcompany.co.uk immediately; the responsible security lead must assess, document, and escalate to the Managing Director within an organisation-defined timeframe, maintaining a Breach Incident Register with full evidence including notification timelines and findings. 8. Access to personal data is restricted to named individuals with documented job roles in the Access Control Register. Access rights are reviewed quarterly and revoked within an organisation-defined timeframe following termination or role change. 9. Data processor due diligence and contract reviews (including security and GDPR clauses) are documented. All new or changed vendors involving personal data must pass documented assessment and be listed in the Third Party Processor Register. 10. Data retention periods are defined and published in the Retention Schedule, and all deletion/pseudonymisation actions are logged for audit. Unauthorised retention will trigger investigation and disciplinary process. Review frequency: Annually. Document ownership: responsible security lead. Approval: designated approver.</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Data Protection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Data Protection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Data Protection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Data Protection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Data Protection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Data Protection Policy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Policy</dc:title>
  <dc:subject>GDPR</dc:subject>
  <dc:creator>ISOReady</dc:creator>
  <cp:keywords/>
  <dc:description>GDPR generated by ISOReady integrated builder</dc:description>
  <cp:lastModifiedBy/>
  <cp:revision>1</cp:revision>
  <dcterms:created xsi:type="dcterms:W3CDTF">2013-12-23T23:15:00Z</dcterms:created>
  <dcterms:modified xsi:type="dcterms:W3CDTF">2013-12-23T23:15:00Z</dcterms:modified>
  <cp:category>Policy</cp:category>
</cp:coreProperties>
</file>