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Access Request Form</w:t>
      </w:r>
    </w:p>
    <w:p>
      <w:pPr>
        <w:pStyle w:val="Subtitle"/>
        <w:keepNext/>
        <w:spacing w:after="200" w:before="0"/>
        <w:jc w:val="left"/>
      </w:pPr>
      <w:r>
        <w:t>Form | Cyber Essentials</w:t>
      </w:r>
    </w:p>
    <w:p>
      <w:pPr>
        <w:pStyle w:val="Heading1"/>
      </w:pPr>
      <w:r>
        <w:t>Sample Preview Notice</w:t>
      </w:r>
    </w:p>
    <w:p>
      <w:r>
        <w:t>This is a sample / preview version of the Cyber Essentials form 'Access Request Form'.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Access Request Form</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Cyber Essentials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IT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Access Request Form gives staff a controlled, repeatable way to complete the activity and retain suitable evidence for review. Purpose To provide a formal, auditable mechanism for staff and contractors of the organisation to request, modify, or revoke access to company systems and data, in line with Cyber Essentials requirements. This process ensures access is only granted following robust approval and is subject to review by the Information Security Officer. Why This Matters This template matters because it should support practical baseline security hygiene and a more credible certification-ready operating model. It is most useful when it gives teams a workable operating baseline, not just approved wording. What Good Looks Like A strong outcome is visible through controlled use of the document, accountable ownership, and evidence that reviewers can trace without extra explanation.</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form applies to all employees, contractors, and third parties who require access to any information system or SaaS platform managed by the organisation, including but not limited to the Internal Policy Portal, customer data platforms, and administrative systems. Practical control expectations A member of staff, contractor, or line manager identifies the need for new, changed, or removed access to a specified system. The requester completes the Access Request Form and submits it via email to security@yourcompany.co.uk or through the Internal Policy Portal. Valid triggers include onboarding, role changes, project assignments, or offboarding events. Keep the wording practical, SME-friendly, and tied to baseline device, access, patching, malware, and boundary controls.</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A member of staff, contractor, or line manager identifies the need for new, changed, or removed access to a specified system.</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The requester completes Section 1-4 of the Access Request Form, providing details of the user, required system(s), and justification. 2. The form is submitted via email to security@yourcompany.co.uk or uploaded to the Internal Policy Portal. 3. The Information Security Officer logs the request in the Access Request Register on the secure company SharePoint within an organisation-defined timeframe (example default: one working day, adjust as required). 4. The form is reviewed for completeness and justification by the designated security lead. Missing information is queried with the requester on the same business day. 5. The security owner checks role appropriateness and verifies the requester’s line manager approval (captured on the form or via direct email approval chain). 6. For privileges exceeding standard user or involving access to sensitive data, the responsible security lead escalates to the Managing Director for formal approval. Approval (digital signature or email confirmation) must be recorded in the register. 7. Upon approval, the responsible security lead instructs the relevant system owner or administrator to action the access change within an organisation-defined timeframe (example default: two working days, adjust as required). 8. The system owner or administrator implements the change, updates the access log, and notifies security@yourcompany.co.uk and the requester of completion. 9. The security owner verifies implementation, updates the Access Request Register, and stores all supporting evidence (forms, approvals, admin logs) in the secure audit archive. 10. The responsible security lead schedules a quarterly review of active access rights using the Access Register to detect orphaned or excessive privileges. Keep the wording practical, SME-friendly, and tied to baseline device, access, patching, malware, and boundary controls.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template includes editable working fields, completion guidance, review prompts, and implementation support content. The full Access Request Form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full template includes editable working fields, completion guidance, review prompts, and implementation support content.</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full template includes editable working fields, completion guidance, review prompts, and implementation support content. The full Access Request Form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template includes editable working fields, completion guidance, review prompts, and implementation support content. The full Access Request Form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full template includes editable working fields, completion guidance, review prompts, and implementation support content.</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Access Request Form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Request Form</dc:title>
  <dc:subject>Cyber Essentials</dc:subject>
  <dc:creator>ISOReady</dc:creator>
  <cp:keywords/>
  <dc:description>Cyber Essentials generated by ISOReady integrated builder</dc:description>
  <cp:lastModifiedBy/>
  <cp:revision>1</cp:revision>
  <dcterms:created xsi:type="dcterms:W3CDTF">2013-12-23T23:15:00Z</dcterms:created>
  <dcterms:modified xsi:type="dcterms:W3CDTF">2013-12-23T23:15:00Z</dcterms:modified>
  <cp:category>Form</cp:category>
</cp:coreProperties>
</file>