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pPr>
      <w:r>
        <w:rPr>
          <w:rFonts w:ascii="Aptos" w:hAnsi="Aptos" w:eastAsia="Aptos"/>
          <w:b/>
          <w:sz w:val="48"/>
        </w:rPr>
        <w:t>Cyber Essentials Sample Pack Guide</w:t>
      </w:r>
    </w:p>
    <w:p>
      <w:pPr>
        <w:spacing w:after="120" w:line="276" w:lineRule="auto" w:before="0"/>
      </w:pPr>
      <w:r>
        <w:rPr>
          <w:rFonts w:ascii="Aptos" w:hAnsi="Aptos" w:eastAsia="Aptos"/>
          <w:sz w:val="22"/>
        </w:rPr>
        <w:t>Version 1.0 | Preview / Sample Pack</w:t>
      </w:r>
    </w:p>
    <w:p>
      <w:pPr>
        <w:pStyle w:val="Heading1"/>
      </w:pPr>
      <w:r>
        <w:t>Sample Preview Notice</w:t>
      </w:r>
    </w:p>
    <w:p>
      <w:r>
        <w:t>This is a sample / preview version of the Cyber Essentials guide 'Cyber Essentials Sample Pack Guide'.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This pack is a commercially controlled preview designed to show representative quality, structure, and formatting without exposing the full paid deliverable.</w:t>
      </w:r>
    </w:p>
    <w:p>
      <w:pPr>
        <w:pStyle w:val="Heading1"/>
        <w:keepNext/>
        <w:spacing w:before="320" w:after="160"/>
      </w:pPr>
      <w:r>
        <w:rPr>
          <w:rFonts w:ascii="Aptos" w:hAnsi="Aptos" w:eastAsia="Aptos"/>
          <w:b/>
          <w:color w:val="1F4E79"/>
          <w:sz w:val="32"/>
        </w:rPr>
        <w:t>Included In This Sample Pack</w:t>
      </w:r>
    </w:p>
    <w:p>
      <w:pPr>
        <w:pStyle w:val="ListBullet"/>
        <w:spacing w:before="20" w:after="80" w:line="276" w:lineRule="auto"/>
      </w:pPr>
      <w:r>
        <w:rPr>
          <w:rFonts w:ascii="Aptos" w:hAnsi="Aptos" w:eastAsia="Aptos"/>
          <w:sz w:val="22"/>
        </w:rPr>
        <w:t>Policy: Secure Configuration Policy</w:t>
      </w:r>
    </w:p>
    <w:p>
      <w:pPr>
        <w:pStyle w:val="ListBullet"/>
        <w:spacing w:before="20" w:after="80" w:line="276" w:lineRule="auto"/>
      </w:pPr>
      <w:r>
        <w:rPr>
          <w:rFonts w:ascii="Aptos" w:hAnsi="Aptos" w:eastAsia="Aptos"/>
          <w:sz w:val="22"/>
        </w:rPr>
        <w:t>Procedure: User Access Management Procedure</w:t>
      </w:r>
    </w:p>
    <w:p>
      <w:pPr>
        <w:pStyle w:val="ListBullet"/>
        <w:spacing w:before="20" w:after="80" w:line="276" w:lineRule="auto"/>
      </w:pPr>
      <w:r>
        <w:rPr>
          <w:rFonts w:ascii="Aptos" w:hAnsi="Aptos" w:eastAsia="Aptos"/>
          <w:sz w:val="22"/>
        </w:rPr>
        <w:t>Register: Asset Register</w:t>
      </w:r>
    </w:p>
    <w:p>
      <w:pPr>
        <w:pStyle w:val="ListBullet"/>
        <w:spacing w:before="20" w:after="80" w:line="276" w:lineRule="auto"/>
      </w:pPr>
      <w:r>
        <w:rPr>
          <w:rFonts w:ascii="Aptos" w:hAnsi="Aptos" w:eastAsia="Aptos"/>
          <w:sz w:val="22"/>
        </w:rPr>
        <w:t>Form: Access Request Form</w:t>
      </w:r>
    </w:p>
    <w:p>
      <w:pPr>
        <w:pStyle w:val="ListBullet"/>
        <w:spacing w:before="20" w:after="80" w:line="276" w:lineRule="auto"/>
      </w:pPr>
      <w:r>
        <w:rPr>
          <w:rFonts w:ascii="Aptos" w:hAnsi="Aptos" w:eastAsia="Aptos"/>
          <w:sz w:val="22"/>
        </w:rPr>
        <w:t>Checklist: Cyber Essentials Readiness Checklist</w:t>
      </w:r>
    </w:p>
    <w:p>
      <w:pPr>
        <w:pStyle w:val="ListBullet"/>
        <w:spacing w:before="20" w:after="80" w:line="276" w:lineRule="auto"/>
      </w:pPr>
      <w:r>
        <w:rPr>
          <w:rFonts w:ascii="Aptos" w:hAnsi="Aptos" w:eastAsia="Aptos"/>
          <w:sz w:val="22"/>
        </w:rPr>
        <w:t>Checklist: Cyber Essentials Implementation Roadmap</w:t>
      </w:r>
    </w:p>
    <w:p>
      <w:pPr>
        <w:pStyle w:val="ListBullet"/>
        <w:spacing w:before="20" w:after="80" w:line="276" w:lineRule="auto"/>
      </w:pPr>
      <w:r>
        <w:rPr>
          <w:rFonts w:ascii="Aptos" w:hAnsi="Aptos" w:eastAsia="Aptos"/>
          <w:sz w:val="22"/>
        </w:rPr>
        <w:t>Mapping / Matrix: Cyber Essentials Requirement Mapping</w:t>
      </w:r>
    </w:p>
    <w:p>
      <w:pPr>
        <w:pStyle w:val="Heading1"/>
        <w:keepNext/>
        <w:spacing w:before="320" w:after="160"/>
      </w:pPr>
      <w:r>
        <w:rPr>
          <w:rFonts w:ascii="Aptos" w:hAnsi="Aptos" w:eastAsia="Aptos"/>
          <w:b/>
          <w:color w:val="1F4E79"/>
          <w:sz w:val="32"/>
        </w:rPr>
        <w:t>Included In The Full Purchased Pack</w:t>
      </w:r>
    </w:p>
    <w:p>
      <w:pPr>
        <w:pStyle w:val="ListBullet"/>
        <w:spacing w:before="20" w:after="80" w:line="276" w:lineRule="auto"/>
      </w:pPr>
      <w:r>
        <w:rPr>
          <w:rFonts w:ascii="Aptos" w:hAnsi="Aptos" w:eastAsia="Aptos"/>
          <w:sz w:val="22"/>
        </w:rPr>
        <w:t>Policies: 5</w:t>
      </w:r>
    </w:p>
    <w:p>
      <w:pPr>
        <w:pStyle w:val="ListBullet"/>
        <w:spacing w:before="20" w:after="80" w:line="276" w:lineRule="auto"/>
      </w:pPr>
      <w:r>
        <w:rPr>
          <w:rFonts w:ascii="Aptos" w:hAnsi="Aptos" w:eastAsia="Aptos"/>
          <w:sz w:val="22"/>
        </w:rPr>
        <w:t>Procedures: 6</w:t>
      </w:r>
    </w:p>
    <w:p>
      <w:pPr>
        <w:pStyle w:val="ListBullet"/>
        <w:spacing w:before="20" w:after="80" w:line="276" w:lineRule="auto"/>
      </w:pPr>
      <w:r>
        <w:rPr>
          <w:rFonts w:ascii="Aptos" w:hAnsi="Aptos" w:eastAsia="Aptos"/>
          <w:sz w:val="22"/>
        </w:rPr>
        <w:t>Guidance: 1</w:t>
      </w:r>
    </w:p>
    <w:p>
      <w:pPr>
        <w:pStyle w:val="ListBullet"/>
        <w:spacing w:before="20" w:after="80" w:line="276" w:lineRule="auto"/>
      </w:pPr>
      <w:r>
        <w:rPr>
          <w:rFonts w:ascii="Aptos" w:hAnsi="Aptos" w:eastAsia="Aptos"/>
          <w:sz w:val="22"/>
        </w:rPr>
        <w:t>Registers &amp; Logs: 2</w:t>
      </w:r>
    </w:p>
    <w:p>
      <w:pPr>
        <w:pStyle w:val="ListBullet"/>
        <w:spacing w:before="20" w:after="80" w:line="276" w:lineRule="auto"/>
      </w:pPr>
      <w:r>
        <w:rPr>
          <w:rFonts w:ascii="Aptos" w:hAnsi="Aptos" w:eastAsia="Aptos"/>
          <w:sz w:val="22"/>
        </w:rPr>
        <w:t>Readiness Tools: 3</w:t>
      </w:r>
    </w:p>
    <w:p>
      <w:pPr>
        <w:pStyle w:val="Heading1"/>
        <w:keepNext/>
        <w:spacing w:before="320" w:after="160"/>
      </w:pPr>
      <w:r>
        <w:rPr>
          <w:rFonts w:ascii="Aptos" w:hAnsi="Aptos" w:eastAsia="Aptos"/>
          <w:b/>
          <w:color w:val="1F4E79"/>
          <w:sz w:val="32"/>
        </w:rPr>
        <w:t>Preview Notes</w:t>
      </w:r>
    </w:p>
    <w:p>
      <w:pPr>
        <w:pStyle w:val="ListBullet"/>
        <w:spacing w:before="20" w:after="80" w:line="276" w:lineRule="auto"/>
      </w:pPr>
      <w:r>
        <w:rPr>
          <w:rFonts w:ascii="Aptos" w:hAnsi="Aptos" w:eastAsia="Aptos"/>
          <w:sz w:val="22"/>
        </w:rPr>
        <w:t>Sample documents may be abbreviated, trimmed, or redacted.</w:t>
      </w:r>
    </w:p>
    <w:p>
      <w:pPr>
        <w:pStyle w:val="ListBullet"/>
        <w:spacing w:before="20" w:after="80" w:line="276" w:lineRule="auto"/>
      </w:pPr>
      <w:r>
        <w:rPr>
          <w:rFonts w:ascii="Aptos" w:hAnsi="Aptos" w:eastAsia="Aptos"/>
          <w:sz w:val="22"/>
        </w:rPr>
        <w:t>DOCX and XLSX outputs are marked clearly as preview material and not for operational use.</w:t>
      </w:r>
    </w:p>
    <w:p>
      <w:pPr>
        <w:pStyle w:val="ListBullet"/>
        <w:spacing w:before="20" w:after="80" w:line="276" w:lineRule="auto"/>
      </w:pPr>
      <w:r>
        <w:rPr>
          <w:rFonts w:ascii="Aptos" w:hAnsi="Aptos" w:eastAsia="Aptos"/>
          <w:sz w:val="22"/>
        </w:rPr>
        <w:t>The full purchased pack includes the complete editable set and fuller implementation-ready content.</w:t>
      </w:r>
    </w:p>
    <w:p>
      <w:pPr>
        <w:pStyle w:val="Heading1"/>
        <w:keepNext/>
        <w:spacing w:before="320" w:after="160"/>
      </w:pPr>
      <w:r>
        <w:rPr>
          <w:rFonts w:ascii="Aptos" w:hAnsi="Aptos" w:eastAsia="Aptos"/>
          <w:b/>
          <w:color w:val="1F4E79"/>
          <w:sz w:val="32"/>
        </w:rPr>
        <w:t>Why The Full Pack Is Broader</w:t>
      </w:r>
    </w:p>
    <w:p>
      <w:pPr>
        <w:pStyle w:val="ListBullet"/>
        <w:spacing w:before="20" w:after="80" w:line="276" w:lineRule="auto"/>
      </w:pPr>
      <w:r>
        <w:rPr>
          <w:rFonts w:ascii="Aptos" w:hAnsi="Aptos" w:eastAsia="Aptos"/>
          <w:sz w:val="22"/>
        </w:rPr>
        <w:t>A wider document set across the framework.</w:t>
      </w:r>
    </w:p>
    <w:p>
      <w:pPr>
        <w:pStyle w:val="ListBullet"/>
        <w:spacing w:before="20" w:after="80" w:line="276" w:lineRule="auto"/>
      </w:pPr>
      <w:r>
        <w:rPr>
          <w:rFonts w:ascii="Aptos" w:hAnsi="Aptos" w:eastAsia="Aptos"/>
          <w:sz w:val="22"/>
        </w:rPr>
        <w:t>Complete operational sections, review expectations, and editable working content.</w:t>
      </w:r>
    </w:p>
    <w:p>
      <w:pPr>
        <w:pStyle w:val="ListBullet"/>
        <w:spacing w:before="20" w:after="80" w:line="276" w:lineRule="auto"/>
      </w:pPr>
      <w:r>
        <w:rPr>
          <w:rFonts w:ascii="Aptos" w:hAnsi="Aptos" w:eastAsia="Aptos"/>
          <w:sz w:val="22"/>
        </w:rPr>
        <w:t>A customer-ready pack designed for tailoring, approval, and rollout.</w:t>
      </w:r>
    </w:p>
    <w:sectPr w:rsidR="00FC693F" w:rsidRPr="0006063C" w:rsidSect="00034616">
      <w:footerReference w:type="default" r:id="rId9"/>
      <w:head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Cyber Essentials Sample Pack Guide | Version 1.0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Essentials Sample Pack Guide</dc:title>
  <dc:subject>Cyber Essentials</dc:subject>
  <dc:creator>ISOReady</dc:creator>
  <cp:keywords/>
  <dc:description>Cyber Essentials generated by ISOReady integrated builder</dc:description>
  <cp:lastModifiedBy/>
  <cp:revision>1</cp:revision>
  <dcterms:created xsi:type="dcterms:W3CDTF">2013-12-23T23:15:00Z</dcterms:created>
  <dcterms:modified xsi:type="dcterms:W3CDTF">2013-12-23T23:15:00Z</dcterms:modified>
  <cp:category>Guidance</cp:category>
</cp:coreProperties>
</file>